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396556" name="019f888c-5542-7be6-94be-e6894b762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848358" name="019f888c-5542-7be6-94be-e6894b76254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089552" name="019f888c-7451-77fb-8707-ef05edd3a5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062600" name="019f888c-7451-77fb-8707-ef05edd3a5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OG 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841112" name="019f888e-a7a2-73e4-b9b8-e018e0154f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365339" name="019f888e-a7a2-73e4-b9b8-e018e0154f3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975257" name="019f888e-e362-7a5f-8ce6-6afb891326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605154" name="019f888e-e362-7a5f-8ce6-6afb8913260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71522" name="019f889d-54d9-7be4-a460-932315e7a7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223912" name="019f889d-54d9-7be4-a460-932315e7a7d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872400" name="019f889d-748d-7735-afea-b8941a87c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425654" name="019f889d-748d-7735-afea-b8941a87c8a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898596" name="019f889e-818d-7707-affd-e34856525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885507" name="019f889e-818d-7707-affd-e348565256f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911851" name="019f889e-9e1f-7d8e-a260-f6a031d709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035816" name="019f889e-9e1f-7d8e-a260-f6a031d7096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518506" name="019f88a1-03ae-7074-b4eb-8568e5cdd7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70098" name="019f88a1-03ae-7074-b4eb-8568e5cdd7d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081671" name="019f88a1-47af-7f2b-944e-da96578d1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378055" name="019f88a1-47af-7f2b-944e-da96578d111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314014" name="019f88a4-1c54-766a-8227-66e01526ed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202795" name="019f88a4-1c54-766a-8227-66e01526edd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012541" name="019f88a4-2f0a-7644-a25e-4e93baf25b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633760" name="019f88a4-2f0a-7644-a25e-4e93baf25b1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771984" name="019f88ab-5dcb-7069-93d9-1905d8dcb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531956" name="019f88ab-5dcb-7069-93d9-1905d8dcb8a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007005" name="019f88ab-84bb-7dcc-b52e-fc93cfc709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332333" name="019f88ab-84bb-7dcc-b52e-fc93cfc709d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67966" name="019f88ab-ccc5-7337-b9e4-15e3e7ba9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258025" name="019f88ab-ccc5-7337-b9e4-15e3e7ba913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879882" name="019f88ab-e702-761a-ad30-f0f84d758e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610923" name="019f88ab-e702-761a-ad30-f0f84d758eb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770213" name="019f88ac-3b64-76de-aa1e-8039304f8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043900" name="019f88ac-3b64-76de-aa1e-8039304f8bd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019890" name="019f88ac-5824-7550-9a7a-c58cf4967d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076681" name="019f88ac-5824-7550-9a7a-c58cf4967d8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946628" name="019f88b3-d97f-773b-b8c0-232feab3f7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198423" name="019f88b3-d97f-773b-b8c0-232feab3f78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676136" name="019f88b4-39ca-76c2-b3a2-4a7dfcfa8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768508" name="019f88b4-39ca-76c2-b3a2-4a7dfcfa899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135689" name="019f88bc-73b5-71d7-b30b-d6b081dabf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341117" name="019f88bc-73b5-71d7-b30b-d6b081dabfa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151647" name="019f88bc-a507-7daa-bdc8-612dcf4a16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093423" name="019f88bc-a507-7daa-bdc8-612dcf4a169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7655419" name="019f88bf-94ef-7040-a26b-840f4cba32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724622" name="019f88bf-94ef-7040-a26b-840f4cba32e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15333" name="019f88bf-ad1c-7f06-a05e-407e3fa25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103448" name="019f88bf-ad1c-7f06-a05e-407e3fa25e2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4526468" name="019f88c4-dcee-7a14-bc9b-fb395a8694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578281" name="019f88c4-dcee-7a14-bc9b-fb395a8694f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563961" name="019f88c5-c132-7e99-a0f2-649caf9ea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481894" name="019f88c5-c132-7e99-a0f2-649caf9eab2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667192" name="019f88cc-51a2-77d7-93ce-519eef7cf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917740" name="019f88cc-51a2-77d7-93ce-519eef7cf29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758699" name="019f88cc-75e5-7f4a-9c1b-6b8dd2523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901526" name="019f88cc-75e5-7f4a-9c1b-6b8dd2523b4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230022" name="019f88cf-1990-7676-9b88-c8a3495201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486039" name="019f88cf-1990-7676-9b88-c8a34952011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8934031" name="019f88cf-3d53-722f-bb78-c00d782eed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983013" name="019f88cf-3d53-722f-bb78-c00d782eedc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795194" name="019f88d8-0c6e-7131-b17c-bf214658a2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805390" name="019f88d8-0c6e-7131-b17c-bf214658a26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577982" name="019f88d8-2340-71ac-b0df-de79883f4f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134624" name="019f88d8-2340-71ac-b0df-de79883f4fe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331692" name="019f88db-9d3a-7a64-94b5-ab0e0b68d1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502461" name="019f88db-9d3a-7a64-94b5-ab0e0b68d1e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371817" name="019f88db-b415-70bb-88f5-8d27451ab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500631" name="019f88db-b415-70bb-88f5-8d27451abd9d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Höhenweg 8, 8564 Wäldi</w:t>
          </w:r>
        </w:p>
        <w:p>
          <w:pPr>
            <w:spacing w:before="0" w:after="0"/>
          </w:pPr>
          <w:r>
            <w:t>1001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