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Haldenweg 10, 8322 Russikon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133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8086804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1735485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