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187645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1364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55324" name="4a204740-d899-11ef-be3d-49a924c28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809186" name="4a204740-d899-11ef-be3d-49a924c2873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630041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80875" name="9187d990-d899-11ef-bc34-bf7220c4c00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738876" name="9a9a63e0-d899-11ef-afb2-1ddb25479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862572" name="9a9a63e0-d899-11ef-afb2-1ddb254792a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500048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461547" name="ac077320-d899-11ef-8984-415e8822692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524533" name="b18760d0-d899-11ef-aa87-330d7cda4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618596" name="b18760d0-d899-11ef-aa87-330d7cda4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764263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89033" name="0210a330-d89b-11ef-83d4-c70c99c5e49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482296" name="08f1f5a0-d89b-11ef-a557-cfc1cddd8f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614892" name="08f1f5a0-d89b-11ef-a557-cfc1cddd8f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4659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582735" name="ccc185e0-d89b-11ef-9199-d32e9ce0f3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325501" name="e025d140-d89b-11ef-ae4e-5f6d42ab1b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428987" name="e025d140-d89b-11ef-ae4e-5f6d42ab1b9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933825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055015" name="7585f380-d89e-11ef-aae8-11550dffe06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960456" name="89508880-d8a3-11ef-b367-09e24331d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543382" name="89508880-d8a3-11ef-b367-09e24331d2c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194978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336611" name="30ae2510-d8a4-11ef-9f32-97d7a7610ca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129958" name="86dde560-d8a4-11ef-8e49-e13a9089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938734" name="86dde560-d8a4-11ef-8e49-e13a908991b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630116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78343" name="4463c4c0-d8a4-11ef-b3f5-73f906262b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420567" name="968a0ac0-d8a4-11ef-8a44-7b2e5c677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23287" name="968a0ac0-d8a4-11ef-8a44-7b2e5c677b8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293804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561972" name="417d5bc0-d8a6-11ef-9ad4-698f2382455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542470" name="1058a3b0-d8a6-11ef-af7a-bf3a9edbf4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207520" name="1058a3b0-d8a6-11ef-af7a-bf3a9edbf42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682718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260241" name="3b592250-d8a7-11ef-ad9d-47ac876e77f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000947" name="41fef260-d8a7-11ef-bf7f-8910d7076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00371" name="41fef260-d8a7-11ef-bf7f-8910d7076d3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278927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00120" name="b86f9380-e920-11ef-b165-c509a53e5d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94417" name="d1fc8fb0-e920-11ef-aa1a-43476d62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304458" name="d1fc8fb0-e920-11ef-aa1a-43476d62e62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314834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148954" name="f6bc5e20-e920-11ef-8699-f5e3c3f6671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98987" name="0c330ec0-e921-11ef-b59a-013f4e450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970988" name="0c330ec0-e921-11ef-b59a-013f4e450e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97263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014832" name="af33eb70-e922-11ef-a9c7-f1e94e47996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834242" name="b3e1e320-e922-11ef-9562-53e33c7de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99011" name="b3e1e320-e922-11ef-9562-53e33c7de0e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544818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544159" name="dc7bde80-e922-11ef-a5d6-5586261fc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260850" name="e4bf5900-e922-11ef-b22d-49eea6fe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713979" name="e4bf5900-e922-11ef-b22d-49eea6fe768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394975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01127" name="48c0d960-e923-11ef-a778-874d8c7acd7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304018" name="4f935ec0-e923-11ef-9c7d-3b8eae86dc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315514" name="4f935ec0-e923-11ef-9c7d-3b8eae86dc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548163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696360" name="d0d657d0-e923-11ef-9af9-afe54fd91d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991130" name="d92cbe10-e923-11ef-b9d0-eb886b649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79798" name="d92cbe10-e923-11ef-b9d0-eb886b64961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934501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88402" name="c691c0b0-e924-11ef-a8c7-75110dda9e5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209535" name="cc7181a0-e924-11ef-9c33-6df7094ce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897207" name="cc7181a0-e924-11ef-9c33-6df7094ce36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