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Alpsteinstrasse 89/ 91, 9100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703625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30442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