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Galtbergstrasse 10A, 8625 Gossau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78044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852054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