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UG-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940273" name="019f92fc-30fd-79d5-a667-27bfe7d0bb2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9960597" name="019f92fc-30fd-79d5-a667-27bfe7d0bb2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9610459" name="019f92fc-e701-7186-99e6-60130468319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5620020" name="019f92fc-e701-7186-99e6-60130468319a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UG- OG </w:t>
            </w:r>
          </w:p>
          <w:p>
            <w:pPr>
              <w:spacing w:before="0" w:after="0"/>
            </w:pPr>
            <w:r>
              <w:t>Heizkörperniesche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Kork </w:t>
            </w:r>
          </w:p>
          <w:p>
            <w:pPr>
              <w:spacing w:before="0" w:after="0"/>
            </w:pPr>
            <w:r>
              <w:t>Heizkörperniesche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9524142" name="019f92fd-855a-7c65-a7d5-65f0432a435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3738282" name="019f92fd-855a-7c65-a7d5-65f0432a435b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60731919" name="019f92fd-b4e6-7c78-b198-52c81dd7e2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1041737" name="019f92fd-b4e6-7c78-b198-52c81dd7e2cf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9671420" name="019f9305-debf-7c6b-9d1c-efbf61c4b80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0179067" name="019f9305-debf-7c6b-9d1c-efbf61c4b806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7233419" name="019f9306-1895-7edb-8a98-0d6cecc2c80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1159584" name="019f9306-1895-7edb-8a98-0d6cecc2c808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34711064" name="019f9306-b317-7103-ad91-91442f10d60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9652373" name="019f9306-b317-7103-ad91-91442f10d60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6745293" name="019f9306-d0ca-79f6-a33b-ffda960a7c2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7118416" name="019f9306-d0ca-79f6-a33b-ffda960a7c2c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779347" name="019f9307-490e-7f3b-aef8-1ee2013f3f4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4400111" name="019f9307-490e-7f3b-aef8-1ee2013f3f4e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85249908" name="019f9307-70cc-7e44-928d-6da66511668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7127261" name="019f9307-70cc-7e44-928d-6da66511668c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74342233" name="019f9307-dd47-7df0-bc14-b0b723c66a7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3980085" name="019f9307-dd47-7df0-bc14-b0b723c66a70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7237213" name="019f9307-fdfc-7f75-872c-acbfb5ccb7f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0843974" name="019f9307-fdfc-7f75-872c-acbfb5ccb7f8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64350815" name="019f930d-4f72-75df-a518-72345cf2a5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8708768" name="019f930d-4f72-75df-a518-72345cf2a5cf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97453660" name="019f930d-6d34-747e-b56e-113cb1cee16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8658619" name="019f930d-6d34-747e-b56e-113cb1cee160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28893416" name="019f930d-d235-7583-b716-d1581cda78d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2382080" name="019f930d-d235-7583-b716-d1581cda78d4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6227225" name="019f930d-eb3b-72d6-bffb-ed206f4ea1f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32236" name="019f930d-eb3b-72d6-bffb-ed206f4ea1f9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Galtbergstrasse 10A, 8625 Gossau</w:t>
          </w:r>
        </w:p>
        <w:p>
          <w:pPr>
            <w:spacing w:before="0" w:after="0"/>
          </w:pPr>
          <w:r>
            <w:t>1100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footer.xml" Type="http://schemas.openxmlformats.org/officeDocument/2006/relationships/footer" Id="rId20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