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Kirchweg 282, 4204 Himmelried</w:t>
          </w:r>
        </w:p>
        <w:p>
          <w:pPr>
            <w:spacing w:before="0" w:after="0"/>
          </w:pPr>
          <w:r>
            <w:t>1076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