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Kirchweg 282, 4204 Himmelried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1076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35425968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54579721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