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7028382" name="019f8470-5a41-7735-90db-2358a4f0a4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639187" name="019f8470-5a41-7735-90db-2358a4f0a4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1745957" name="019f8470-97e3-7e61-a5d0-0fd33db3ab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739515" name="019f8470-97e3-7e61-a5d0-0fd33db3abc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460314" name="019f8471-2c72-7300-be7e-43101ff680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361932" name="019f8471-2c72-7300-be7e-43101ff6806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8032377" name="019f8471-5d0d-7d44-ac60-7b9394baad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705643" name="019f8471-5d0d-7d44-ac60-7b9394baad1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696291" name="019f8471-d76f-7102-ba0c-4db9ade234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473755" name="019f8471-d76f-7102-ba0c-4db9ade2348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9944484" name="019f8471-fdfc-7fd1-9479-973391a74f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638681" name="019f8471-fdfc-7fd1-9479-973391a74f7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4701127" name="019f847a-4e38-7cff-92b3-d6cc38bafd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006275" name="019f847a-4e38-7cff-92b3-d6cc38bafd2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0301655" name="019f847a-7435-7e20-9283-19ad049475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883384" name="019f847a-7435-7e20-9283-19ad049475e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UG-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7444311" name="019f847b-175b-767b-95fa-4e2832986a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975695" name="019f847b-175b-767b-95fa-4e2832986ae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3517507" name="019f847b-50b0-7d19-9b18-1323f3e060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947787" name="019f847b-50b0-7d19-9b18-1323f3e060d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4555457" name="019f847e-d4c7-7dda-ad91-1a3e630903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852715" name="019f847e-d4c7-7dda-ad91-1a3e630903c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2071740" name="019f847f-418c-7a4a-9337-07c060ac25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258312" name="019f847f-418c-7a4a-9337-07c060ac250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8019022" name="019f8484-6ebe-751f-9b43-d8cd3876d2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266127" name="019f8484-6ebe-751f-9b43-d8cd3876d23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5143305" name="019f8484-a33d-7f53-b389-2a153c4941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942935" name="019f8484-a33d-7f53-b389-2a153c49415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9751860" name="019f8484-f863-754e-8c50-d725aafdc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017366" name="019f8484-f863-754e-8c50-d725aafdc62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6230346" name="019f8485-289a-701c-8643-9b35b3c6e1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057721" name="019f8485-289a-701c-8643-9b35b3c6e19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4293017" name="019f8485-6159-78ac-abcf-81ec28d4de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508589" name="019f8485-6159-78ac-abcf-81ec28d4dec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9338118" name="019f8485-8f8a-7f7c-8a79-3c84090704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067718" name="019f8485-8f8a-7f7c-8a79-3c840907047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1275301" name="019f848c-71d5-7b1c-9d06-62cbe08ca3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029734" name="019f848c-71d5-7b1c-9d06-62cbe08ca35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2566608" name="019f848c-9b7c-7228-b505-454355198a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992462" name="019f848c-9b7c-7228-b505-454355198a9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2707138" name="019f848d-7cd0-7bce-80de-550fe63b8e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44460" name="019f848d-7cd0-7bce-80de-550fe63b8ea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2436118" name="019f848d-a4d8-7dc0-a341-b00008b99e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681505" name="019f848d-a4d8-7dc0-a341-b00008b99e0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831731" name="019f848e-1610-7488-a858-9fcb935661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638673" name="019f848e-1610-7488-a858-9fcb9356618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133894" name="019f848e-564f-738c-b0a3-84f27c617f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216939" name="019f848e-564f-738c-b0a3-84f27c617f7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1938254" name="019f8495-4637-75e2-ba2d-9d5d8b3e2d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292420" name="019f8495-4637-75e2-ba2d-9d5d8b3e2d0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8893981" name="019f8495-6ea2-7c57-b058-e81d8548be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695543" name="019f8495-6ea2-7c57-b058-e81d8548be4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8446615" name="019f8495-f948-7243-88ab-b9a64d09ae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263262" name="019f8495-f948-7243-88ab-b9a64d09aed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0250958" name="019f8496-9050-766f-be6b-a86bf85cdd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845076" name="019f8496-9050-766f-be6b-a86bf85cdd5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2812411" name="019f849a-7866-7219-9bce-a0fc222560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845403" name="019f849a-7866-7219-9bce-a0fc2225606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572427" name="019f849a-9cec-773c-ad16-4e047198b4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824661" name="019f849a-9cec-773c-ad16-4e047198b42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2164838" name="019f849a-fe53-7e52-9415-f4b7378935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890469" name="019f849a-fe53-7e52-9415-f4b7378935b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6557682" name="019f849b-28db-7980-99fd-5e973d0fa3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586033" name="019f849b-28db-7980-99fd-5e973d0fa3e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7135361" name="019f849e-abe7-73be-a61a-06c804519f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363148" name="019f849e-abe7-73be-a61a-06c804519fac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7887959" name="019f849e-c883-7a98-8b58-b470bfed36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007627" name="019f849e-c883-7a98-8b58-b470bfed367c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Kirchweg 282, 4204 Himmelried</w:t>
          </w:r>
        </w:p>
        <w:p>
          <w:pPr>
            <w:spacing w:before="0" w:after="0"/>
          </w:pPr>
          <w:r>
            <w:t>1076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