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Rebbergstrasse 73, Thayngen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1635622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6763703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