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WC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54164990" name="019f8e45-feea-7def-bb33-d7de97a1035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85218785" name="019f8e45-feea-7def-bb33-d7de97a10358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22866525" name="019f8e46-0ea6-7b73-a047-a21a2dd490f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18795412" name="019f8e46-0ea6-7b73-a047-a21a2dd490f5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WC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27140619" name="019f8e46-60b1-79cf-83ea-1546050b5b5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93629558" name="019f8e46-60b1-79cf-83ea-1546050b5b5d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57149045" name="019f8e46-78ff-7d9e-8d45-2860bde1611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72653920" name="019f8e46-78ff-7d9e-8d45-2860bde16118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WC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14538576" name="019f8e46-f372-7616-93c4-e53cf4fad15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24365152" name="019f8e46-f372-7616-93c4-e53cf4fad15e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65262932" name="019f8e47-15be-748d-aaf9-45c2a9cb0ec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23490167" name="019f8e47-15be-748d-aaf9-45c2a9cb0ec6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WC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08459839" name="019f8e47-63d4-785d-ab7d-7ab293cc093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42945261" name="019f8e47-63d4-785d-ab7d-7ab293cc0931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703150" name="019f8e47-9024-7c13-90be-7890e6f0945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53046999" name="019f8e47-9024-7c13-90be-7890e6f0945a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Dusche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137448749" name="019f8e49-677d-78b4-a185-5bea2112250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30588294" name="019f8e49-677d-78b4-a185-5bea21122506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61620798" name="019f8e49-7f83-71dd-9f16-02e601f6be4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34565540" name="019f8e49-7f83-71dd-9f16-02e601f6be4c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46309631" name="019f8e4b-cc85-7837-b875-eb150555d49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73091851" name="019f8e4b-cc85-7837-b875-eb150555d495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16376314" name="019f8e4b-e5bd-7763-aa4f-e31854389f5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3124181" name="019f8e4b-e5bd-7763-aa4f-e31854389f57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Rebbergstrasse 73, Thayngen</w:t>
          </w:r>
        </w:p>
        <w:p>
          <w:pPr>
            <w:spacing w:before="0" w:after="0"/>
          </w:pPr>
          <w:r>
            <w:t>1098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footer.xml" Type="http://schemas.openxmlformats.org/officeDocument/2006/relationships/footer" Id="rId1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