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ule Meiliwiese, Gemeindehausstrasse, Hinwil</w:t>
          </w:r>
        </w:p>
        <w:p>
          <w:pPr>
            <w:spacing w:before="0" w:after="0"/>
          </w:pPr>
          <w:r>
            <w:t>10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