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Schule Meiliwiese, Gemeindehausstrasse, Hinwil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1091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1707684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8299327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