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78493" name="019f8db5-9d15-7085-893a-f6c53941f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303144" name="019f8db5-9d15-7085-893a-f6c53941feb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340494" name="019f8db5-c4d0-7125-9592-832b1b9c2f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369468" name="019f8db5-c4d0-7125-9592-832b1b9c2ff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690491" name="019f8db5-f381-7824-b1b5-999e8bfd98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284496" name="019f8db5-f381-7824-b1b5-999e8bfd988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093106" name="019f8db6-0fa5-7606-b6e7-7254dc66c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9196" name="019f8db6-0fa5-7606-b6e7-7254dc66c07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704605" name="019f8db6-8357-7e70-9a65-e2a654a35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20325" name="019f8db6-8357-7e70-9a65-e2a654a3529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412365" name="019f8db6-a6ec-7288-a3ed-fd4fb8bef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311941" name="019f8db6-a6ec-7288-a3ed-fd4fb8befac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243661" name="019f8db6-e9a4-761a-a52c-6441e3e464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040835" name="019f8db6-e9a4-761a-a52c-6441e3e464e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238425" name="019f8db6-fdee-72bb-975f-79c4b81f1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501245" name="019f8db6-fdee-72bb-975f-79c4b81f19f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728731" name="019f8dc0-d70f-7290-899d-6edfbed2fd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147659" name="019f8dc0-d70f-7290-899d-6edfbed2fd4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597121" name="019f8dc1-0a75-7fb4-81a3-a37d849a5c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036707" name="019f8dc1-0a75-7fb4-81a3-a37d849a5ce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858615" name="019f8dc1-31a7-7402-9bf7-5195b5ed4c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726356" name="019f8dc1-31a7-7402-9bf7-5195b5ed4c0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463335" name="019f8dc1-4344-79e6-b789-6b6ba7fd0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953474" name="019f8dc1-4344-79e6-b789-6b6ba7fd08b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916745" name="019f8dc1-941e-7436-8ef6-8b92864b08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349471" name="019f8dc1-941e-7436-8ef6-8b92864b088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74770" name="019f8dc1-b1bc-77e5-8492-81b4068ce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811238" name="019f8dc1-b1bc-77e5-8492-81b4068cebc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008877" name="019f8dc2-02da-739f-aec6-6b444c94fb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687272" name="019f8dc2-02da-739f-aec6-6b444c94fba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474611" name="019f8dc2-21ac-72db-bd36-dd350d580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700761" name="019f8dc2-21ac-72db-bd36-dd350d580ac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beeinträchtigt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60398" name="019f8dca-0995-77c1-82c1-9273a267a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868472" name="019f8dca-0995-77c1-82c1-9273a267a38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050066" name="019f8dca-1fc6-7cdd-bdbb-f422ab5c7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059718" name="019f8dca-1fc6-7cdd-bdbb-f422ab5c76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beeinträchtigt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63454" name="019f8dcb-097e-73e6-8684-ac4f5f77b4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526616" name="019f8dcb-097e-73e6-8684-ac4f5f77b42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7974426" name="019f8dcb-2494-7cea-95a3-cce516a3ae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732735" name="019f8dcb-2494-7cea-95a3-cce516a3aec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Schule Meiliwiese, Gemeindehausstrasse, Hinwil</w:t>
          </w:r>
        </w:p>
        <w:p>
          <w:pPr>
            <w:spacing w:before="0" w:after="0"/>
          </w:pPr>
          <w:r>
            <w:t>1091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