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Schoeckstrasse 2,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38715226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946980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