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/ Treppenhaus </w:t>
            </w:r>
          </w:p>
          <w:p>
            <w:pPr>
              <w:spacing w:before="0" w:after="0"/>
            </w:pPr>
            <w:r>
              <w:t>UG -EG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690254" name="019f7f59-e901-7d22-bb65-4849aa5cac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38716" name="019f7f59-e901-7d22-bb65-4849aa5cac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825640" name="019f7f5a-117b-7018-9ab4-839cea57a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039965" name="019f7f5a-117b-7018-9ab4-839cea57ac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695493" name="019f7f63-2884-734a-877e-92a33fe1d2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313069" name="019f7f63-2884-734a-877e-92a33fe1d26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969564" name="019f7f63-57eb-73e0-b708-874355291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017135" name="019f7f63-57eb-73e0-b708-874355291fc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143001" name="019f7f69-12db-7b00-a62c-50e42a1d6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572764" name="019f7f69-12db-7b00-a62c-50e42a1d62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782263" name="019f7f69-40e1-702e-b0e3-080e729d15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453474" name="019f7f69-40e1-702e-b0e3-080e729d15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036952" name="019f7f6a-010e-77ec-8068-b3ad7a3e23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979734" name="019f7f6a-010e-77ec-8068-b3ad7a3e23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328447" name="019f7f6a-2c53-7c04-950f-d8e55edb8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64786" name="019f7f6a-2c53-7c04-950f-d8e55edb844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915052" name="019f7f75-66df-7989-9b19-769c8a22bd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780509" name="019f7f75-66df-7989-9b19-769c8a22bd8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561012" name="019f7f75-8282-7d5a-b669-775bc60dbb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982775" name="019f7f75-8282-7d5a-b669-775bc60dbbf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194169" name="019f7f76-317b-7066-94e4-e7a8a5beb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746687" name="019f7f76-317b-7066-94e4-e7a8a5beb86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033335" name="019f7f76-9791-778a-b137-f34b0b7c16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022727" name="019f7f76-9791-778a-b137-f34b0b7c162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504217" name="019f7f77-02ba-7352-a0b0-d0038841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564420" name="019f7f77-02ba-7352-a0b0-d0038841f8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32149" name="019f7f77-1d12-720d-90d3-5a06804a1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939640" name="019f7f77-1d12-720d-90d3-5a06804a1e4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236401" name="019f7f7d-463a-7ae1-8b4f-09b324679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550272" name="019f7f7d-463a-7ae1-8b4f-09b324679bd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821620" name="019f7f7d-7162-73a3-8468-cf5b911f6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969443" name="019f7f7d-7162-73a3-8468-cf5b911f69f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193648" name="019f7f7e-245c-7bc0-add8-7cd004d17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263433" name="019f7f7e-245c-7bc0-add8-7cd004d1779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105305" name="019f7f7e-5999-7745-a304-6b0c45c04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154564" name="019f7f7e-5999-7745-a304-6b0c45c0413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748388" name="019f7f7e-d460-77f6-8062-da7527f47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161027" name="019f7f7e-d460-77f6-8062-da7527f47db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374932" name="019f7f7e-f0f3-7063-a7ac-f70e42af7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435422" name="019f7f7e-f0f3-7063-a7ac-f70e42af7c2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602296" name="019f7f80-906b-7652-9c13-366f62fcc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264343" name="019f7f80-906b-7652-9c13-366f62fcc6a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439049" name="019f7f80-a702-78f8-a1d9-bf177ae97e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97980" name="019f7f80-a702-78f8-a1d9-bf177ae97e5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502734" name="019f7f86-d7fa-72b0-8484-deccacb88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870210" name="019f7f86-d7fa-72b0-8484-deccacb882f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199003" name="019f7f86-f560-7a97-8bcd-a14be084e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45682" name="019f7f86-f560-7a97-8bcd-a14be084e46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802165" name="019f7f8a-bed6-76d6-a561-eac8715248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971978" name="019f7f8a-bed6-76d6-a561-eac8715248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56022" name="019f7f8a-e26d-7a83-a6c8-394ef142e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103361" name="019f7f8a-e26d-7a83-a6c8-394ef142e3f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904071" name="019f7f8d-588b-7c05-aea2-13222e619a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935179" name="019f7f8d-588b-7c05-aea2-13222e619a9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308217" name="019f7f8d-7857-7700-807e-b0082593e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864633" name="019f7f8d-7857-7700-807e-b0082593e84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520546" name="019f7f94-ebc8-7239-aac4-df4c4af920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192047" name="019f7f94-ebc8-7239-aac4-df4c4af9204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232255" name="019f7f95-0768-710e-b400-53e5f6f2a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965305" name="019f7f95-0768-710e-b400-53e5f6f2a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921857" name="019f7f95-9fbe-7051-bfee-f4e3d1e74b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92764" name="019f7f95-9fbe-7051-bfee-f4e3d1e74b6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472073" name="019f7f95-bfc1-7f5d-85a6-f4ab89941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647794" name="019f7f95-bfc1-7f5d-85a6-f4ab89941f9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235766" name="019f7f96-228a-7bbb-ac7c-d1d7da224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600838" name="019f7f96-228a-7bbb-ac7c-d1d7da224f1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543049" name="019f7f96-4d61-75df-b970-9b5ef3eff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574281" name="019f7f96-4d61-75df-b970-9b5ef3effd3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279110" name="019f7f99-307f-7052-b0bf-1c4529523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183558" name="019f7f99-307f-7052-b0bf-1c452952302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657485" name="019f7f99-42ab-7e13-a60a-28130659c1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221947" name="019f7f99-42ab-7e13-a60a-28130659c1d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544481" name="019f7f99-a8e4-74a8-b372-5961b2a987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01635" name="019f7f99-a8e4-74a8-b372-5961b2a9871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6694791" name="019f7f9a-5922-768c-94f2-c30f68e17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159324" name="019f7f9a-5922-768c-94f2-c30f68e1747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957884" name="019f7f9c-7819-7e42-acfa-edf2b08a0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747501" name="019f7f9c-7819-7e42-acfa-edf2b08a008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952501" name="019f7f9c-97c9-7a0e-b78d-94958f339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423544" name="019f7f9c-97c9-7a0e-b78d-94958f33938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Schoeckstrasse 2, St. Gallen</w:t>
          </w:r>
        </w:p>
        <w:p>
          <w:pPr>
            <w:spacing w:before="0" w:after="0"/>
          </w:pPr>
          <w:r>
            <w:t>1085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