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Haldenweg 10, 8322 Russikon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420806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5256667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