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Haldenweg 10, 8322 Russikon</w:t>
          </w:r>
        </w:p>
        <w:p>
          <w:pPr>
            <w:spacing w:before="0" w:after="0"/>
          </w:pPr>
          <w:r>
            <w:t>133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