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/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484638" name="229fab20-d899-11ef-a3ef-ab0ba92a6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83287" name="229fab20-d899-11ef-a3ef-ab0ba92a6d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102745" name="4a204740-d899-11ef-be3d-49a924c287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625168" name="4a204740-d899-11ef-be3d-49a924c2873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89098" name="9187d990-d899-11ef-bc34-bf7220c4c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169783" name="9187d990-d899-11ef-bc34-bf7220c4c00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307978" name="9a9a63e0-d899-11ef-afb2-1ddb25479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798756" name="9a9a63e0-d899-11ef-afb2-1ddb254792a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237620" name="ac077320-d899-11ef-8984-415e88226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74093" name="ac077320-d899-11ef-8984-415e8822692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40354" name="b18760d0-d899-11ef-aa87-330d7cda4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917441" name="b18760d0-d899-11ef-aa87-330d7cda4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658217" name="0210a330-d89b-11ef-83d4-c70c99c5e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496105" name="0210a330-d89b-11ef-83d4-c70c99c5e49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246437" name="08f1f5a0-d89b-11ef-a557-cfc1cddd8f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382968" name="08f1f5a0-d89b-11ef-a557-cfc1cddd8f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942291" name="ccc185e0-d89b-11ef-9199-d32e9ce0f3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463361" name="ccc185e0-d89b-11ef-9199-d32e9ce0f3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112839" name="e025d140-d89b-11ef-ae4e-5f6d42ab1b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263086" name="e025d140-d89b-11ef-ae4e-5f6d42ab1b9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890635" name="7585f380-d89e-11ef-aae8-11550dffe0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690619" name="7585f380-d89e-11ef-aae8-11550dffe06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888626" name="89508880-d8a3-11ef-b367-09e24331d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076476" name="89508880-d8a3-11ef-b367-09e24331d2c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718028" name="30ae2510-d8a4-11ef-9f32-97d7a7610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204440" name="30ae2510-d8a4-11ef-9f32-97d7a7610ca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004805" name="86dde560-d8a4-11ef-8e49-e13a9089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099111" name="86dde560-d8a4-11ef-8e49-e13a908991b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777955" name="4463c4c0-d8a4-11ef-b3f5-73f906262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379260" name="4463c4c0-d8a4-11ef-b3f5-73f906262b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449017" name="968a0ac0-d8a4-11ef-8a44-7b2e5c677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177143" name="968a0ac0-d8a4-11ef-8a44-7b2e5c677b8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608323" name="3b592250-d8a7-11ef-ad9d-47ac876e7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116318" name="3b592250-d8a7-11ef-ad9d-47ac876e77f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451519" name="41fef260-d8a7-11ef-bf7f-8910d7076d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10902" name="41fef260-d8a7-11ef-bf7f-8910d7076d3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098294" name="b86f9380-e920-11ef-b165-c509a53e5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10696" name="b86f9380-e920-11ef-b165-c509a53e5d7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977541" name="d1fc8fb0-e920-11ef-aa1a-43476d62e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945798" name="d1fc8fb0-e920-11ef-aa1a-43476d62e62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294445" name="f6bc5e20-e920-11ef-8699-f5e3c3f66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722507" name="f6bc5e20-e920-11ef-8699-f5e3c3f6671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957400" name="0c330ec0-e921-11ef-b59a-013f4e450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40799" name="0c330ec0-e921-11ef-b59a-013f4e450ee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570424" name="417d5bc0-d8a6-11ef-9ad4-698f238245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82339" name="417d5bc0-d8a6-11ef-9ad4-698f2382455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261348" name="1058a3b0-d8a6-11ef-af7a-bf3a9edbf4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490725" name="1058a3b0-d8a6-11ef-af7a-bf3a9edbf42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520017" name="af33eb70-e922-11ef-a9c7-f1e94e479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546626" name="af33eb70-e922-11ef-a9c7-f1e94e47996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96630" name="b3e1e320-e922-11ef-9562-53e33c7de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583394" name="b3e1e320-e922-11ef-9562-53e33c7de0e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369874" name="dc7bde80-e922-11ef-a5d6-5586261f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042396" name="dc7bde80-e922-11ef-a5d6-5586261fc1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539426" name="e4bf5900-e922-11ef-b22d-49eea6fe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777125" name="e4bf5900-e922-11ef-b22d-49eea6fe768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374343" name="48c0d960-e923-11ef-a778-874d8c7acd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34799" name="48c0d960-e923-11ef-a778-874d8c7acd7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680480" name="4f935ec0-e923-11ef-9c7d-3b8eae86dc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807862" name="4f935ec0-e923-11ef-9c7d-3b8eae86dc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 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6793182" name="c691c0b0-e924-11ef-a8c7-75110dda9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214412" name="c691c0b0-e924-11ef-a8c7-75110dda9e5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947985" name="cc7181a0-e924-11ef-9c33-6df7094ce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833204" name="cc7181a0-e924-11ef-9c33-6df7094ce36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337467" name="d0d657d0-e923-11ef-9af9-afe54fd91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2774" name="d0d657d0-e923-11ef-9af9-afe54fd91d0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894144" name="d92cbe10-e923-11ef-b9d0-eb886b649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99790" name="d92cbe10-e923-11ef-b9d0-eb886b64961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