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Höhenweg 8, 8564 Wäldi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981482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197426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