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Höhenweg 8, 8564 Wäldi</w:t>
          </w:r>
        </w:p>
        <w:p>
          <w:pPr>
            <w:spacing w:before="0" w:after="0"/>
          </w:pPr>
          <w:r>
            <w:t>1001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