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762747" name="019f888c-5542-7be6-94be-e6894b762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145531" name="019f888c-5542-7be6-94be-e6894b7625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978207" name="019f888c-7451-77fb-8707-ef05edd3a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069497" name="019f888c-7451-77fb-8707-ef05edd3a5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123231" name="019f888e-a7a2-73e4-b9b8-e018e0154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429798" name="019f888e-a7a2-73e4-b9b8-e018e0154f3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222275" name="019f888e-e362-7a5f-8ce6-6afb891326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90727" name="019f888e-e362-7a5f-8ce6-6afb891326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625460" name="019f889d-54d9-7be4-a460-932315e7a7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19293" name="019f889d-54d9-7be4-a460-932315e7a7d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523835" name="019f889d-748d-7735-afea-b8941a87c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04517" name="019f889d-748d-7735-afea-b8941a87c8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394558" name="019f889e-818d-7707-affd-e34856525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546957" name="019f889e-818d-7707-affd-e348565256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978640" name="019f889e-9e1f-7d8e-a260-f6a031d709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036531" name="019f889e-9e1f-7d8e-a260-f6a031d7096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653410" name="019f88a1-03ae-7074-b4eb-8568e5cdd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150687" name="019f88a1-03ae-7074-b4eb-8568e5cdd7d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636220" name="019f88a1-47af-7f2b-944e-da96578d1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88525" name="019f88a1-47af-7f2b-944e-da96578d11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770162" name="019f88a4-1c54-766a-8227-66e01526e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367741" name="019f88a4-1c54-766a-8227-66e01526edd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489548" name="019f88a4-2f0a-7644-a25e-4e93baf25b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191132" name="019f88a4-2f0a-7644-a25e-4e93baf25b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877271" name="019f88ab-5dcb-7069-93d9-1905d8dcb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366261" name="019f88ab-5dcb-7069-93d9-1905d8dcb8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112272" name="019f88ab-84bb-7dcc-b52e-fc93cfc70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99464" name="019f88ab-84bb-7dcc-b52e-fc93cfc709d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957722" name="019f88ab-ccc5-7337-b9e4-15e3e7ba9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493622" name="019f88ab-ccc5-7337-b9e4-15e3e7ba913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620283" name="019f88ab-e702-761a-ad30-f0f84d758e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017291" name="019f88ab-e702-761a-ad30-f0f84d758eb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966927" name="019f88ac-3b64-76de-aa1e-8039304f8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615094" name="019f88ac-3b64-76de-aa1e-8039304f8bd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837150" name="019f88ac-5824-7550-9a7a-c58cf4967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675105" name="019f88ac-5824-7550-9a7a-c58cf4967d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891806" name="019f88b3-d97f-773b-b8c0-232feab3f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279862" name="019f88b3-d97f-773b-b8c0-232feab3f7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9356" name="019f88b4-39ca-76c2-b3a2-4a7dfcfa8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196188" name="019f88b4-39ca-76c2-b3a2-4a7dfcfa899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577455" name="019f88bc-73b5-71d7-b30b-d6b081dab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179421" name="019f88bc-73b5-71d7-b30b-d6b081dabfa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436169" name="019f88bc-a507-7daa-bdc8-612dcf4a16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80307" name="019f88bc-a507-7daa-bdc8-612dcf4a16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213873" name="019f88bf-94ef-7040-a26b-840f4cba32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727425" name="019f88bf-94ef-7040-a26b-840f4cba32e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782724" name="019f88bf-ad1c-7f06-a05e-407e3fa2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385018" name="019f88bf-ad1c-7f06-a05e-407e3fa25e2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312136" name="019f88c4-dcee-7a14-bc9b-fb395a869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56293" name="019f88c4-dcee-7a14-bc9b-fb395a8694f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941358" name="019f88c5-c132-7e99-a0f2-649caf9ea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009422" name="019f88c5-c132-7e99-a0f2-649caf9eab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558865" name="019f88cc-51a2-77d7-93ce-519eef7cf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101532" name="019f88cc-51a2-77d7-93ce-519eef7cf29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746597" name="019f88cc-75e5-7f4a-9c1b-6b8dd2523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167335" name="019f88cc-75e5-7f4a-9c1b-6b8dd2523b4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400723" name="019f88cf-1990-7676-9b88-c8a3495201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348588" name="019f88cf-1990-7676-9b88-c8a3495201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635938" name="019f88cf-3d53-722f-bb78-c00d782eed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220079" name="019f88cf-3d53-722f-bb78-c00d782eed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173507" name="019f88d8-0c6e-7131-b17c-bf214658a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425037" name="019f88d8-0c6e-7131-b17c-bf214658a26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625676" name="019f88d8-2340-71ac-b0df-de79883f4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626993" name="019f88d8-2340-71ac-b0df-de79883f4fe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398387" name="019f88db-9d3a-7a64-94b5-ab0e0b68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575792" name="019f88db-9d3a-7a64-94b5-ab0e0b68d1e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30582" name="019f88db-b415-70bb-88f5-8d27451ab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71595" name="019f88db-b415-70bb-88f5-8d27451abd9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Höhenweg 8, 8564 Wäldi</w:t>
          </w:r>
        </w:p>
        <w:p>
          <w:pPr>
            <w:spacing w:before="0" w:after="0"/>
          </w:pPr>
          <w:r>
            <w:t>1001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