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Alpsteinstrasse 89/ 91, 9100 Herisau</w:t>
          </w:r>
        </w:p>
        <w:p>
          <w:pPr>
            <w:spacing w:before="0" w:after="0"/>
          </w:pPr>
          <w:r>
            <w:t>1093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