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Alpsteinstrasse 89/ 91, 9100 Herisau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1093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1262961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13239759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