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528059" name="019f89b6-60ff-7d82-99ef-fd3b872f0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367032" name="019f89b6-60ff-7d82-99ef-fd3b872f0ba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382955" name="019f89b6-82cb-7aed-8822-b7d78fb17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961942" name="019f89b6-82cb-7aed-8822-b7d78fb17ee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2494591" name="019f89b7-4f6f-70ab-99ab-39ff200c1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250822" name="019f89b7-4f6f-70ab-99ab-39ff200c1eb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486500" name="019f89b7-6a87-7c03-98a1-c04c83f2a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251830" name="019f89b7-6a87-7c03-98a1-c04c83f2a3d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643013" name="019f89c0-f32c-7283-ac34-fabb93575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249404" name="019f89c0-f32c-7283-ac34-fabb9357531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525413" name="019f89c1-1598-7956-bf7f-b71639f295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694116" name="019f89c1-1598-7956-bf7f-b71639f295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9091718" name="019f89c1-8521-7fe0-8d66-3b31bfeefa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755948" name="019f89c1-8521-7fe0-8d66-3b31bfeefa7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181188" name="019f89c1-ac79-7318-bb2c-4f7938aeb9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442612" name="019f89c1-ac79-7318-bb2c-4f7938aeb9d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0340067" name="019f89d7-5ad1-7b72-9caf-b9d96f6cd2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462133" name="019f89d7-5ad1-7b72-9caf-b9d96f6cd25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716160" name="019f89d7-7fa4-7f79-b36a-2985813b2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696304" name="019f89d7-7fa4-7f79-b36a-2985813b2f2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Treppenhaus / Gang / Schlafzimmer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129234" name="019f89d8-aa28-733b-b159-a8892e61f1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587236" name="019f89d8-aa28-733b-b159-a8892e61f14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698429" name="019f89d8-c8ba-73ed-bd0d-cbb85bb98c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319440" name="019f89d8-c8ba-73ed-bd0d-cbb85bb98ca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5028386" name="019f89da-de07-75a0-b4f3-4f9bf5e24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672119" name="019f89da-de07-75a0-b4f3-4f9bf5e241a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297052" name="019f89da-ed09-78b1-a164-0a3b9e9ca6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145479" name="019f89da-ed09-78b1-a164-0a3b9e9ca61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98124" name="019f89e0-a3d4-7347-a936-c0a642efb8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102590" name="019f89e0-a3d4-7347-a936-c0a642efb89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84470" name="019f89e0-bda3-7586-8d12-72693a13a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214202" name="019f89e0-bda3-7586-8d12-72693a13a06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183576" name="019f89e1-c9cd-7ac8-80ab-8b405ccf99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787227" name="019f89e1-c9cd-7ac8-80ab-8b405ccf99d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015990" name="019f89e1-e1f1-78b5-b92c-4630c1d04f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322956" name="019f89e1-e1f1-78b5-b92c-4630c1d04f5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6368457" name="019f89e2-6265-72af-ab40-45a41c920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306792" name="019f89e2-6265-72af-ab40-45a41c920ba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159440" name="019f89e2-8abb-7f8d-8fd7-78856fc3bd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510292" name="019f89e2-8abb-7f8d-8fd7-78856fc3bd4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596326" name="019f89e2-fc4d-7a63-b962-1680727b0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830967" name="019f89e2-fc4d-7a63-b962-1680727b05e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156578" name="019f89e3-1625-79fa-9e52-d573d173f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275952" name="019f89e3-1625-79fa-9e52-d573d173f85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124102" name="019f89e6-541e-753f-b3cc-b50ef97cf3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888884" name="019f89e6-541e-753f-b3cc-b50ef97cf33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415141" name="019f89e6-7744-7cc9-8ae8-32c7d5128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146419" name="019f89e6-7744-7cc9-8ae8-32c7d5128b0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Gesamtes 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514871" name="019f89f3-ff62-7441-bc2d-7375ffc18d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312295" name="019f89f3-ff62-7441-bc2d-7375ffc18d3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384848" name="019f89f3-e1b7-73c3-893c-f133e507f6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604537" name="019f89f3-e1b7-73c3-893c-f133e507f6d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837292" name="019f89f4-ab3f-72aa-804f-a7d70f2849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63414" name="019f89f4-ab3f-72aa-804f-a7d70f28495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241801" name="019f89f4-c32e-7e51-8454-e9bb9a601b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604636" name="019f89f4-c32e-7e51-8454-e9bb9a601b6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341056" name="019f89f6-2c16-7fc6-9d1d-d0e391318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865864" name="019f89f6-2c16-7fc6-9d1d-d0e39131853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897096" name="019f89f6-4a89-75fd-af29-8b6b2dcd46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629887" name="019f89f6-4a89-75fd-af29-8b6b2dcd460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gesamte WHG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042155" name="019f89fc-7603-7e90-b1ec-8a628478b6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35427" name="019f89fc-7603-7e90-b1ec-8a628478b6f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139723" name="019f89fc-8816-780f-8fe8-b7246be68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388039" name="019f89fc-8816-780f-8fe8-b7246be6826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Küche </w:t>
            </w:r>
          </w:p>
          <w:p>
            <w:pPr>
              <w:spacing w:before="0" w:after="0"/>
            </w:pPr>
            <w:r>
              <w:t>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966208" name="019f89fe-9ce0-7fc1-a809-63fe248e26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873015" name="019f89fe-9ce0-7fc1-a809-63fe248e26b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678896" name="019f89fe-b833-7bba-9588-1d06a23283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494954" name="019f89fe-b833-7bba-9588-1d06a232839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116704" name="019f8a00-6bd4-774a-89e9-c8898c422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945428" name="019f8a00-6bd4-774a-89e9-c8898c4226b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869682" name="019f8a00-82db-7f35-95cb-9f036ad1c3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480031" name="019f8a00-82db-7f35-95cb-9f036ad1c3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Küche / Bad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34143" name="019f8a07-e011-7645-b981-34c9f610a9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469909" name="019f8a07-e011-7645-b981-34c9f610a94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710338" name="019f8a08-08e9-737f-9b13-16c9dfadd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486645" name="019f8a08-08e9-737f-9b13-16c9dfadd65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Bad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628176" name="019f8a0a-12cb-7086-9269-879391a3e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021376" name="019f8a0a-12cb-7086-9269-879391a3e75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40993" name="019f8a0a-573d-7e70-8678-3d3eff7ba8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483392" name="019f8a0a-573d-7e70-8678-3d3eff7ba87c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Alpsteinstrasse 89/ 91, 9100 Herisau</w:t>
          </w:r>
        </w:p>
        <w:p>
          <w:pPr>
            <w:spacing w:before="0" w:after="0"/>
          </w:pPr>
          <w:r>
            <w:t>1093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