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Weinbergstrasse 8, Lommis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186554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725730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