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Kirchweg 282, 4204 Himmelried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1076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9683774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947207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