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5539370" name="019f8470-5a41-7735-90db-2358a4f0a4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174652" name="019f8470-5a41-7735-90db-2358a4f0a4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2832452" name="019f8470-97e3-7e61-a5d0-0fd33db3ab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754337" name="019f8470-97e3-7e61-a5d0-0fd33db3abcf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0149659" name="019f8471-2c72-7300-be7e-43101ff680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2093967" name="019f8471-2c72-7300-be7e-43101ff6806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1699712" name="019f8471-5d0d-7d44-ac60-7b9394baad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104948" name="019f8471-5d0d-7d44-ac60-7b9394baad1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4419782" name="019f8471-d76f-7102-ba0c-4db9ade234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5484055" name="019f8471-d76f-7102-ba0c-4db9ade2348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4648316" name="019f8471-fdfc-7fd1-9479-973391a74f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7641456" name="019f8471-fdfc-7fd1-9479-973391a74f7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8870545" name="019f847a-4e38-7cff-92b3-d6cc38bafd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478479" name="019f847a-4e38-7cff-92b3-d6cc38bafd2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2865923" name="019f847a-7435-7e20-9283-19ad049475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445632" name="019f847a-7435-7e20-9283-19ad049475e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UG-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0807205" name="019f847b-175b-767b-95fa-4e2832986a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7108348" name="019f847b-175b-767b-95fa-4e2832986ae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5063131" name="019f847b-50b0-7d19-9b18-1323f3e060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520352" name="019f847b-50b0-7d19-9b18-1323f3e060d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Anschlagkitt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268426" name="019f847e-d4c7-7dda-ad91-1a3e630903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886207" name="019f847e-d4c7-7dda-ad91-1a3e630903c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888882" name="019f847f-418c-7a4a-9337-07c060ac25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089789" name="019f847f-418c-7a4a-9337-07c060ac250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79678" name="019f8484-6ebe-751f-9b43-d8cd3876d2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3232010" name="019f8484-6ebe-751f-9b43-d8cd3876d23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1418279" name="019f8484-a33d-7f53-b389-2a153c4941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8270712" name="019f8484-a33d-7f53-b389-2a153c49415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3466418" name="019f8484-f863-754e-8c50-d725aafdc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9875951" name="019f8484-f863-754e-8c50-d725aafdc62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0357169" name="019f8485-289a-701c-8643-9b35b3c6e1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9334153" name="019f8485-289a-701c-8643-9b35b3c6e19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3469313" name="019f8485-6159-78ac-abcf-81ec28d4de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8794516" name="019f8485-6159-78ac-abcf-81ec28d4dec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3022512" name="019f8485-8f8a-7f7c-8a79-3c84090704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571648" name="019f8485-8f8a-7f7c-8a79-3c840907047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Wohnzimner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013710" name="019f848c-71d5-7b1c-9d06-62cbe08ca3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993283" name="019f848c-71d5-7b1c-9d06-62cbe08ca35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785614" name="019f848c-9b7c-7228-b505-454355198a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080807" name="019f848c-9b7c-7228-b505-454355198a9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Wohnzimner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2336857" name="019f848d-7cd0-7bce-80de-550fe63b8e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3007134" name="019f848d-7cd0-7bce-80de-550fe63b8ea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0162962" name="019f848d-a4d8-7dc0-a341-b00008b99e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948548" name="019f848d-a4d8-7dc0-a341-b00008b99e0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Wohnzimner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9259005" name="019f848e-1610-7488-a858-9fcb935661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7638384" name="019f848e-1610-7488-a858-9fcb9356618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8980673" name="019f848e-564f-738c-b0a3-84f27c617f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839227" name="019f848e-564f-738c-b0a3-84f27c617f7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0870825" name="019f8495-4637-75e2-ba2d-9d5d8b3e2d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4237342" name="019f8495-4637-75e2-ba2d-9d5d8b3e2d0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7659505" name="019f8495-6ea2-7c57-b058-e81d8548be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512143" name="019f8495-6ea2-7c57-b058-e81d8548be4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5709945" name="019f8495-f948-7243-88ab-b9a64d09ae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9977340" name="019f8495-f948-7243-88ab-b9a64d09aed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859051" name="019f8496-9050-766f-be6b-a86bf85cdd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7000713" name="019f8496-9050-766f-be6b-a86bf85cdd5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5512048" name="019f849a-7866-7219-9bce-a0fc222560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8132795" name="019f849a-7866-7219-9bce-a0fc2225606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9838140" name="019f849a-9cec-773c-ad16-4e047198b4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332337" name="019f849a-9cec-773c-ad16-4e047198b42e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4698324" name="019f849a-fe53-7e52-9415-f4b7378935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6114881" name="019f849a-fe53-7e52-9415-f4b7378935b7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6846232" name="019f849b-28db-7980-99fd-5e973d0fa3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8618105" name="019f849b-28db-7980-99fd-5e973d0fa3eb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4376743" name="019f849e-abe7-73be-a61a-06c804519f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086801" name="019f849e-abe7-73be-a61a-06c804519fac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4373868" name="019f849e-c883-7a98-8b58-b470bfed36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6665466" name="019f849e-c883-7a98-8b58-b470bfed367c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Kirchweg 282, 4204 Himmelried</w:t>
          </w:r>
        </w:p>
        <w:p>
          <w:pPr>
            <w:spacing w:before="0" w:after="0"/>
          </w:pPr>
          <w:r>
            <w:t>1076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