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EFH.Chofelstrasse 8, Stadel bei Niederglatt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3510689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67235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