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419129" name="019f6aae-7659-7a26-a3e8-60bb3af888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960082" name="019f6aae-7659-7a26-a3e8-60bb3af888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134717" name="019f6aae-a21e-7d84-acfb-899462116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89077" name="019f6aae-a21e-7d84-acfb-899462116b0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699419" name="019f6ab0-49d8-74a3-ad77-20af96f3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023308" name="019f6ab0-49d8-74a3-ad77-20af96f3469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02976" name="019f6ab0-9c04-7426-a5e3-ded39f4c5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800879" name="019f6ab0-9c04-7426-a5e3-ded39f4c59e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375203" name="019f6ab1-2ac8-7e79-a94b-e0aea7ae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67823" name="019f6ab1-2ac8-7e79-a94b-e0aea7ae110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787744" name="019f6ab2-395b-7630-80ca-2329233bb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839575" name="019f6ab2-395b-7630-80ca-2329233bb94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796276" name="019f6ab8-72e8-7322-82eb-3ad2d3ee6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10863" name="019f6ab8-72e8-7322-82eb-3ad2d3ee640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92199" name="019f6ab8-8fad-7f91-a823-55a77d410e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912952" name="019f6ab8-8fad-7f91-a823-55a77d410e1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545204" name="019f6ab9-9f2b-7e60-a7d5-874c714f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98765" name="019f6ab9-9f2b-7e60-a7d5-874c714ff94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677517" name="019f6ab9-c35d-7877-90dd-879b0da84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912739" name="019f6ab9-c35d-7877-90dd-879b0da845b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527173" name="019f6aba-3188-718c-b2ec-8935208e03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222002" name="019f6aba-3188-718c-b2ec-8935208e03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163804" name="019f6aba-4a42-7751-934b-b59a43ec0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83632" name="019f6aba-4a42-7751-934b-b59a43ec0ba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413915" name="019f6abb-8e13-7df5-ac4a-d61e1d2ec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13623" name="019f6abb-8e13-7df5-ac4a-d61e1d2ec5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90300" name="019f6abc-5a80-763c-a9f4-16a39425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60898" name="019f6abc-5a80-763c-a9f4-16a3942517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662335" name="019f6abe-7a51-7c57-bf1e-fb546ee6a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549537" name="019f6abe-7a51-7c57-bf1e-fb546ee6a09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528640" name="019f6abe-c9a5-7532-aa99-cbe041b9a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99305" name="019f6abe-c9a5-7532-aa99-cbe041b9adb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77343455" name="019f6ac2-7278-7fd0-8f83-4df901271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70378" name="019f6ac2-7278-7fd0-8f83-4df9012712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769867" name="019f6ac2-ded5-72d3-9ae4-3c0755487b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873889" name="019f6ac2-ded5-72d3-9ae4-3c0755487b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81773007" name="019f6ac4-f14f-7d1a-9581-67a02c73a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179834" name="019f6ac4-f14f-7d1a-9581-67a02c73a3a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614112" name="019f6ac6-2222-7c9e-95ee-e0d64a926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350072" name="019f6ac6-2222-7c9e-95ee-e0d64a92640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34090464" name="019f6ac6-d345-76b0-aa84-1c23d93c8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436757" name="019f6ac6-d345-76b0-aa84-1c23d93c89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471302" name="019f6ac9-8076-7480-a61e-e547665788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43309" name="019f6ac9-8076-7480-a61e-e547665788c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560475" name="019f6acc-44d2-744c-aae3-d2acf3ceb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403565" name="019f6acc-44d2-744c-aae3-d2acf3cebc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894036" name="019f6acf-fbb9-7df6-a526-0c717f75c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362996" name="019f6acf-fbb9-7df6-a526-0c717f75c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9659163" name="019f6acc-e6e8-7de6-9945-6aaa4a78f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09880" name="019f6acc-e6e8-7de6-9945-6aaa4a78f84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983518" name="019f6ad6-ddb3-76d9-a03f-0270ddee74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67158" name="019f6ad6-ddb3-76d9-a03f-0270ddee74f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11108" name="019f6acd-89a5-7c6f-8041-ae50c77c0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206877" name="019f6acd-89a5-7c6f-8041-ae50c77c09d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21276" name="019f6ad8-7ab2-7ee1-b7bf-4f33ed457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835221" name="019f6ad8-7ab2-7ee1-b7bf-4f33ed457f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6269988" name="019f6ad8-e117-7e2e-aba3-42e909561a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838472" name="019f6ad8-e117-7e2e-aba3-42e909561a3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083700" name="019f6ada-c966-7ed9-bb56-b460ce03c0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390508" name="019f6ada-c966-7ed9-bb56-b460ce03c06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38590500" name="019f6ad9-5186-7c7c-9ecd-a5da36ce22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60285" name="019f6ad9-5186-7c7c-9ecd-a5da36ce22b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903747" name="019f6ad9-9115-72e2-8cb9-d030f73d8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258933" name="019f6ad9-9115-72e2-8cb9-d030f73d8fa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18524394" name="019f6ae0-2a88-71b1-95ad-b6178af5c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790889" name="019f6ae0-2a88-71b1-95ad-b6178af5c24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519245" name="019f6ae0-54a0-7ed5-b907-556e67853c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08133" name="019f6ae0-54a0-7ed5-b907-556e67853c4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029263" name="019f6ae1-1f0d-7f04-9e8d-a2715c926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671860" name="019f6ae1-1f0d-7f04-9e8d-a2715c926dc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643806" name="019f6ae1-4743-7dbb-8ae8-712f5ae310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7906" name="019f6ae1-4743-7dbb-8ae8-712f5ae3106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06680" name="019f6ae2-4185-72a9-8bbe-1ca3c2663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645714" name="019f6ae2-4185-72a9-8bbe-1ca3c26636b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466204" name="019f6ae5-9b10-7320-bc57-d28c1a5e21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032948" name="019f6ae5-9b10-7320-bc57-d28c1a5e21b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40661011" name="019f6ae8-020a-7228-affc-3a86646da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448537" name="019f6ae8-020a-7228-affc-3a86646da17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382476" name="019f6ae8-689b-7c7a-95e9-389031530d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409769" name="019f6ae8-689b-7c7a-95e9-389031530de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29277104" name="019f6ae8-afe8-7878-9cea-c2e7aae43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245356" name="019f6ae8-afe8-7878-9cea-c2e7aae4371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54045" name="019f6ae9-1329-7d16-acec-cd21765956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392531" name="019f6ae9-1329-7d16-acec-cd217659560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82679161" name="019f6aea-b3c6-7573-8a95-3d5fd72e7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758134" name="019f6aea-b3c6-7573-8a95-3d5fd72e774f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947028" name="019f6aec-5c27-71fe-9909-68dc210a5d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448188" name="019f6aec-5c27-71fe-9909-68dc210a5d6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56976" name="019f6aeb-1875-7f23-8f3c-05fc962051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13107" name="019f6aeb-1875-7f23-8f3c-05fc9620512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173813" name="019f6aef-026e-7bdc-a40a-3df3a1fa5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46522" name="019f6aef-026e-7bdc-a40a-3df3a1fa5b2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40626755" name="019f6aeb-a9d6-72f4-8be0-fcac1e56e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48840" name="019f6aeb-a9d6-72f4-8be0-fcac1e56ef3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272459" name="019f6af0-2e4e-7bd9-8ec5-affd6a0040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962509" name="019f6af0-2e4e-7bd9-8ec5-affd6a00407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063790" name="019f6af2-4b9b-7f85-9379-209b4dfd26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365235" name="019f6af2-4b9b-7f85-9379-209b4dfd269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720373" name="019f6af2-626d-760a-96d8-1f531b4087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299204" name="019f6af2-626d-760a-96d8-1f531b4087c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EFH.Chofelstrasse 8, Stadel bei Niederglatt</w:t>
          </w:r>
        </w:p>
        <w:p>
          <w:pPr>
            <w:spacing w:before="0" w:after="0"/>
          </w:pPr>
          <w:r>
            <w:t>DN 1075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