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Brandschutzplatte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Wieslergasse 34, Zürich</w:t>
          </w:r>
        </w:p>
        <w:p>
          <w:pPr>
            <w:spacing w:before="0" w:after="0"/>
          </w:pPr>
          <w:r>
            <w:t>DN 1074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