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Wieslergasse 34,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6188762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8742805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