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xvml="urn:schemas-microsoft-com:office:excel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Holzlager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Deckputz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90182156" name="019f650c-72e8-7a4b-8d75-3e88a175420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9863995" name="019f650c-72e8-7a4b-8d75-3e88a1754205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71661725" name="019f650c-a3f7-7d4d-b4b8-0de3601a465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8358128" name="019f650c-a3f7-7d4d-b4b8-0de3601a4654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Holzlager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Grundputz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39824690" name="019f6512-0b96-716c-895d-637ccbdef88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6850243" name="019f6512-0b96-716c-895d-637ccbdef884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51598845" name="019f6512-5c8b-7535-9711-e0987e9cf4f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6720211" name="019f6512-5c8b-7535-9711-e0987e9cf4f7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Deckputz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445349009" name="019f651a-b268-7633-bfec-478aeff43a3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8660266" name="019f651a-b268-7633-bfec-478aeff43a39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49357742" name="019f651b-7523-7ab4-9d39-3e2649ec484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264708" name="019f651b-7523-7ab4-9d39-3e2649ec4842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Grundputz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696742690" name="019f651c-524b-7ffb-a277-3c82fceb459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6838726" name="019f651c-524b-7ffb-a277-3c82fceb459f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47861095" name="019f651c-903a-77ee-850c-5b2738eeb5d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6306060" name="019f651c-903a-77ee-850c-5b2738eeb5da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WC/ Badezimmer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Deckputz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01108888" name="019f6523-1072-7d50-a753-2c5182c55b4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6713235" name="019f6523-1072-7d50-a753-2c5182c55b44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30668454" name="019f6523-b87e-7271-ac6e-8852c569e92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7136033" name="019f6523-b87e-7271-ac6e-8852c569e926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WC/ Badezimmer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Grundputz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24435901" name="019f6524-af40-7eb4-9b33-70f22d20f01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59884" name="019f6524-af40-7eb4-9b33-70f22d20f016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49748958" name="019f6524-cdc1-796e-9616-626b9217045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2806769" name="019f6524-cdc1-796e-9616-626b92170459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WC/ Badezimmer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3771386" name="019f652e-f265-7ba8-bb19-91ab25d07d3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7964390" name="019f652e-f265-7ba8-bb19-91ab25d07d37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59594700" name="019f652f-4455-7340-a908-31c18ebd80e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8199309" name="019f652f-4455-7340-a908-31c18ebd80e9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Keller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13416181" name="019f6539-59eb-7728-867b-18caac804d8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045321" name="019f6539-59eb-7728-867b-18caac804d8f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47183592" name="019f6539-ac5a-79a9-8c8a-3937b104f51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8364021" name="019f6539-ac5a-79a9-8c8a-3937b104f51c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Deckputz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419563093" name="019f6541-0d22-76be-8a21-317f4cfb9e0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886700" name="019f6541-0d22-76be-8a21-317f4cfb9e0e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92554230" name="019f6541-2b9b-778c-be63-6286548c4b9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257660" name="019f6541-2b9b-778c-be63-6286548c4b97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Grundputz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320551585" name="019f6541-abd8-71c8-9498-70be6fbf4c4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2312876" name="019f6541-abd8-71c8-9498-70be6fbf4c42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517883" name="019f6541-cdfd-7b30-bd0c-6a53066402b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0312280" name="019f6541-cdfd-7b30-bd0c-6a53066402b8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Deckputz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862884934" name="019f6544-5281-7d9d-a1d5-1fbe907bc7b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8302920" name="019f6544-5281-7d9d-a1d5-1fbe907bc7bc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91480781" name="019f6544-6f04-708a-835e-70814bce3ca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1725064" name="019f6544-6f04-708a-835e-70814bce3cae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Grundputz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296809911" name="019f6546-6408-7815-9a37-6633b70e8d0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662812" name="019f6546-6408-7815-9a37-6633b70e8d02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63961220" name="019f6546-7d86-7822-a5f9-f467e19bbb1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3661154" name="019f6546-7d86-7822-a5f9-f467e19bbb13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Schlafzimmer/ links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Deckputz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274006191" name="019f6561-66c7-771e-9ea3-2de99a5dec9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8394808" name="019f6561-66c7-771e-9ea3-2de99a5dec9a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81707533" name="019f6559-b594-7c1d-b4fc-4184e2ce5fe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9428984" name="019f6559-b594-7c1d-b4fc-4184e2ce5fea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Schlafzimmer/ links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Grundputz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179705490" name="019f6561-9d3f-75d9-9ea8-2a5b262124a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3537757" name="019f6561-9d3f-75d9-9ea8-2a5b262124a0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56468124" name="019f655b-dd70-73cd-8439-c303d5325cd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6104358" name="019f655b-dd70-73cd-8439-c303d5325cd0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Schlafzimmer/ vorne links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Deckputz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458840305" name="019f6561-efd8-7106-8197-af584044ab5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2484947" name="019f6561-efd8-7106-8197-af584044ab51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45388737" name="019f6562-5deb-7e20-8f5f-83b2f6ab29c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960955" name="019f6562-5deb-7e20-8f5f-83b2f6ab29ca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Schlafzimmer/ vorne links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Grundputz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228758572" name="019f6563-52c3-72ba-8f19-6ab58775002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9426730" name="019f6563-52c3-72ba-8f19-6ab58775002d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76241876" name="019f6563-726d-7831-a6ec-a5dc03fb03c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7286338" name="019f6563-726d-7831-a6ec-a5dc03fb03c9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Schlafzimmer/ vorne rechts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Deckputz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919358002" name="019f6569-0f9f-79ea-99d5-8c078fdb01e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090315" name="019f6569-0f9f-79ea-99d5-8c078fdb01e7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18463371" name="019f6569-4aef-7ed4-9618-14e5865363f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3052716" name="019f6569-4aef-7ed4-9618-14e5865363f0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Schlafzimmer/ vorne rechts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Grundputz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55263077" name="019f656a-6bca-70c1-85a8-bc4517dd7c4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9027961" name="019f656a-6bca-70c1-85a8-bc4517dd7c44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79056554" name="019f656a-a55a-7fa8-8ae1-833e1cc26c2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9582107" name="019f656a-a55a-7fa8-8ae1-833e1cc26c28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rechts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Deckputz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64439704" name="019f656f-bfb8-7950-aad6-8bf41a352b2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9411626" name="019f656f-bfb8-7950-aad6-8bf41a352b2a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32280793" name="019f6572-07bc-7353-bd06-daf5579218b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4233997" name="019f6572-07bc-7353-bd06-daf5579218be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rechts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Grundputz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914232122" name="019f6572-46ee-7e78-be09-8eccbfb4e37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94690556" name="019f6572-46ee-7e78-be09-8eccbfb4e377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05417873" name="019f6572-adac-76b6-bf8d-c7caf193db1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458211" name="019f6572-adac-76b6-bf8d-c7caf193db1d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Abstellraum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Deckputz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650068108" name="019f6577-36a0-714f-9b21-15284e12354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970710" name="019f6577-36a0-714f-9b21-15284e123547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62410800" name="019f6577-5b22-7fd5-a7dd-0f6cef4b9fb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1189197" name="019f6577-5b22-7fd5-a7dd-0f6cef4b9fb4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Abstellraum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Grundputz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934689550" name="019f6577-c575-7f5a-8dfd-126f4f6e005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7164828" name="019f6577-c575-7f5a-8dfd-126f4f6e005a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1512365" name="019f6578-035f-7538-b847-5d466873f20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4262805" name="019f6578-035f-7538-b847-5d466873f207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Gang/ Treppenhaus </w:t>
            </w:r>
          </w:p>
          <w:p>
            <w:pPr>
              <w:spacing w:before="0" w:after="0"/>
            </w:pPr>
            <w:r>
              <w:t>OG-EG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Cushion Vinyl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69157112" name="019f6579-e090-7d79-a25c-1a64ce7bac4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0861710" name="019f6579-e090-7d79-a25c-1a64ce7bac40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49461605" name="019f658a-caa7-7b49-846b-ae916327aa4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67689476" name="019f658a-caa7-7b49-846b-ae916327aa4f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Cushion Vinyl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71067364" name="019f658b-fb13-72b8-95c3-9b64ca5ce43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0054974" name="019f658b-fb13-72b8-95c3-9b64ca5ce430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2269972" name="019f658c-22b0-7742-9266-1abf2267dc4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7994164" name="019f658c-22b0-7742-9266-1abf2267dc4c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52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xvml="urn:schemas-microsoft-com:office:excel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xvml="urn:schemas-microsoft-com:office:excel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Wieslergasse 34, Zürich</w:t>
          </w:r>
        </w:p>
        <w:p>
          <w:pPr>
            <w:spacing w:before="0" w:after="0"/>
          </w:pPr>
          <w:r>
            <w:t>DN 1074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xvml="urn:schemas-microsoft-com:office:excel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xvml="urn:schemas-microsoft-com:office:excel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footer.xml" Type="http://schemas.openxmlformats.org/officeDocument/2006/relationships/footer" Id="rId52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