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Nachtspeicherofen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Via Nova 126, Domat/Ems</w:t>
          </w:r>
        </w:p>
        <w:p>
          <w:pPr>
            <w:spacing w:before="0" w:after="0"/>
          </w:pPr>
          <w:r>
            <w:t>1073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