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Via Nova 126, Domat/Ems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1073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9684361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876839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