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768062" name="019f6546-aa79-7fd3-bcc5-d3ab538d74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896165" name="019f6546-aa79-7fd3-bcc5-d3ab538d74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073037" name="019f6546-c7ba-74f1-a87a-d8b6ad0c47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37669" name="019f6546-c7ba-74f1-a87a-d8b6ad0c476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277545" name="019f6547-379c-78a8-add4-2543e6ca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51135" name="019f6547-379c-78a8-add4-2543e6cad18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129272" name="019f6547-f077-7678-84b3-9ae72877a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595048" name="019f6547-f077-7678-84b3-9ae72877a19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414899" name="019f654f-b6e5-7cc7-9809-cb38d59c0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06222" name="019f654f-b6e5-7cc7-9809-cb38d59c0ab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902164" name="019f654f-db93-7556-bbae-98b7d4d30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815701" name="019f654f-db93-7556-bbae-98b7d4d30a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866505" name="019f6550-55e9-7cde-b582-19618c283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63380" name="019f6550-55e9-7cde-b582-19618c2835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936405" name="019f6550-7c27-7e49-8dc5-665a8af59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316867" name="019f6550-7c27-7e49-8dc5-665a8af594d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174851" name="019f6552-2c29-7a4e-b3c1-9f389c5ec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942036" name="019f6552-2c29-7a4e-b3c1-9f389c5ec0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994507" name="019f6552-3db1-76d9-9192-505542b29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27581" name="019f6552-3db1-76d9-9192-505542b298b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770578" name="019f6556-e178-7f1a-b965-723e09d7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10654" name="019f6556-e178-7f1a-b965-723e09d7f55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784102" name="019f6557-0413-7645-a702-b4cec3aa4c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908858" name="019f6557-0413-7645-a702-b4cec3aa4c0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611414" name="019f655e-6384-7039-811a-065cda34a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090808" name="019f655e-6384-7039-811a-065cda34a8d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421080" name="019f655e-7abc-78b3-9748-9d8091a24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260314" name="019f655e-7abc-78b3-9748-9d8091a2414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106956" name="019f655e-efae-70ee-825f-2202e7af7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681418" name="019f655e-efae-70ee-825f-2202e7af75b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69592" name="019f655f-0879-7503-85c5-377b7bd67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755264" name="019f655f-0879-7503-85c5-377b7bd6703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798053" name="019f655f-e125-70ae-ac57-965fd79d0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198950" name="019f655f-e125-70ae-ac57-965fd79d00a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301698" name="019f655f-f6fc-7bb6-8345-86e6af2fe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05191" name="019f655f-f6fc-7bb6-8345-86e6af2fe5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174065" name="019f656a-c259-72ed-8c4b-493f660f4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13235" name="019f656a-c259-72ed-8c4b-493f660f4d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030107" name="019f656a-fc37-7fc1-9f8c-f1a8dc95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708130" name="019f656a-fc37-7fc1-9f8c-f1a8dc95bb0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27674" name="019f656c-7102-789e-b2e2-eb00d15dd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44245" name="019f656c-7102-789e-b2e2-eb00d15dd0a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30163" name="019f656c-8d47-7704-902b-405ea84af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189331" name="019f656c-8d47-7704-902b-405ea84afd2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914734" name="019f656d-3980-7462-8a87-826019f4f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073050" name="019f656d-3980-7462-8a87-826019f4fd9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50051" name="019f656d-6880-7bb3-8f4f-c12c768bec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456583" name="019f656d-6880-7bb3-8f4f-c12c768beca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Bad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371187" name="019f656d-f0c8-74fb-aaed-8380bce22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048867" name="019f656d-f0c8-74fb-aaed-8380bce225e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335990" name="019f656e-18b0-77d8-b412-37186ea70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38125" name="019f656e-18b0-77d8-b412-37186ea7085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812255" name="019f6570-d4de-779c-910b-7f58cf70e4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933709" name="019f6570-d4de-779c-910b-7f58cf70e4d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713060" name="019f6570-f360-729d-84fe-47c1d125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17265" name="019f6570-f360-729d-84fe-47c1d12580e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215872" name="019f6572-3d44-75fb-b9fe-c8b6f7075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43483" name="019f6572-3d44-75fb-b9fe-c8b6f707534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572089" name="019f6572-695e-7730-be94-0f6f64e54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28090" name="019f6572-695e-7730-be94-0f6f64e54db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558421" name="019f6573-6f24-7645-ae7d-a690ae3b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06818" name="019f6573-6f24-7645-ae7d-a690ae3bd18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500821" name="019f6573-8120-7e3c-8345-9a0e64e6e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128636" name="019f6573-8120-7e3c-8345-9a0e64e6e22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141600" name="019f6576-c8d4-7b45-9166-0b702a7ff4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551536" name="019f6576-c8d4-7b45-9166-0b702a7ff43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873740" name="019f6576-daf6-7444-86e5-96407a88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551546" name="019f6576-daf6-7444-86e5-96407a886ca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174483" name="019f6577-4e64-72a0-adcc-c60fc0ccb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769690" name="019f6577-4e64-72a0-adcc-c60fc0ccb7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076333" name="019f6577-685d-7a01-8f55-ab2693dcbf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576156" name="019f6577-685d-7a01-8f55-ab2693dcbf7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544231" name="019f6582-07b0-763f-9e82-720605a1d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86657" name="019f6582-07b0-763f-9e82-720605a1d2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527136" name="019f6582-87fd-71b4-8950-e819f008c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047976" name="019f6582-87fd-71b4-8950-e819f008c14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458572" name="019f6584-d201-734c-9153-ec4dad807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964416" name="019f6584-d201-734c-9153-ec4dad807ab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856809" name="019f6585-3415-7979-b6a3-7fa3647e5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292896" name="019f6585-3415-7979-b6a3-7fa3647e5cf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736635" name="019f658d-08a9-7fb6-9279-3351c5bda8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036693" name="019f658d-08a9-7fb6-9279-3351c5bda89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428297" name="019f658d-3208-7a16-a183-d21dfd089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982264" name="019f658d-3208-7a16-a183-d21dfd089e8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