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Tiergartenstrasse 14, 8802 Kilchberg </w:t>
          </w:r>
        </w:p>
        <w:p>
          <w:pPr>
            <w:spacing w:before="0" w:after="0"/>
          </w:pPr>
          <w:r>
            <w:t>182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