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4515328" name="e2f2d410-ef7d-11ef-b4e7-633e5a22dd0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2244329" name="e2f2d410-ef7d-11ef-b4e7-633e5a22dd0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5817230" name="e80aff40-ef7d-11ef-b1e8-7bd562bba9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7116839" name="e80aff40-ef7d-11ef-b1e8-7bd562bba98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069816" name="f7b6d680-ef7d-11ef-9d70-2160b0dcdc8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905762" name="f7b6d680-ef7d-11ef-9d70-2160b0dcdc8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5517716" name="fd275ae0-ef7d-11ef-80d8-1558ff1f4fb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0391298" name="fd275ae0-ef7d-11ef-80d8-1558ff1f4fb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7808542" name="0b074bc0-ef7e-11ef-a4fe-9b6eda1d2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4566210" name="0b074bc0-ef7e-11ef-a4fe-9b6eda1d299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385300" name="1167ae60-ef7e-11ef-9503-5f05269efa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9534796" name="1167ae60-ef7e-11ef-9503-5f05269efae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Tiergartenstrasse 14, 8802 Kilchberg </w:t>
          </w:r>
        </w:p>
        <w:p>
          <w:pPr>
            <w:spacing w:before="0" w:after="0"/>
          </w:pPr>
          <w:r>
            <w:t>182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