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Schoeckstrasse 2, St. Gallen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1085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60640878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2711900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