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Lärchenstrasse 38, Birmensdorf</w:t>
          </w:r>
        </w:p>
        <w:p>
          <w:pPr>
            <w:spacing w:before="0" w:after="0"/>
          </w:pPr>
          <w:r>
            <w:t>1069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xvml="urn:schemas-microsoft-com:office:excel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