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Lärchenstrasse 38, Birmensdorf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1069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5361902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5717908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