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xvml="urn:schemas-microsoft-com:office:excel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1. OG links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43311979" name="019f6052-97a4-7d50-9983-b5ca6761d13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562700" name="019f6052-97a4-7d50-9983-b5ca6761d13c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02980983" name="019f6052-c054-77a1-a9ce-d40bf245213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4661086" name="019f6052-c054-77a1-a9ce-d40bf2452136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1. OG links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3994523" name="019f6053-7234-7124-b8cd-446ddcb8f2c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2456725" name="019f6053-7234-7124-b8cd-446ddcb8f2c9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69990757" name="019f6053-90b5-77a6-a071-1003b29b58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7328456" name="019f6053-90b5-77a6-a071-1003b29b58a7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1. OG links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24717951" name="019f6053-dd57-7f92-b9ca-5e0f72f9423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3719190" name="019f6053-dd57-7f92-b9ca-5e0f72f9423e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13181428" name="019f6053-ff47-77e4-a64f-6aace91172c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4390907" name="019f6053-ff47-77e4-a64f-6aace91172ca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1. OG links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87643573" name="019f6054-5bc5-758e-9f16-f2c9c787ef2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2461647" name="019f6054-5bc5-758e-9f16-f2c9c787ef2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98626618" name="019f6054-80f4-7ade-9cdb-d3d3547ca95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6741677" name="019f6054-80f4-7ade-9cdb-d3d3547ca95e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1. OG links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8718381" name="019f6057-b861-7851-ac25-8c3b4280510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952440" name="019f6057-b861-7851-ac25-8c3b4280510a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0076728" name="019f6057-cfd5-7a8c-aed5-738b0eb6549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7553064" name="019f6057-cfd5-7a8c-aed5-738b0eb6549d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1. OG links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67627560" name="019f605c-34dd-7f1a-a214-dce7696be34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8875613" name="019f605c-34dd-7f1a-a214-dce7696be344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92204980" name="019f605c-663c-7aef-bed8-487e0c62e23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2442413" name="019f605c-663c-7aef-bed8-487e0c62e236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1. OG links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16338786" name="019f6065-c685-7106-90f7-4ff92b22ba6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5556179" name="019f6065-c685-7106-90f7-4ff92b22ba6a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90585892" name="019f6065-fef5-704b-92d4-f86a010ef66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6615813" name="019f6065-fef5-704b-92d4-f86a010ef665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Wohnzimmer </w:t>
            </w:r>
          </w:p>
          <w:p>
            <w:pPr>
              <w:spacing w:before="0" w:after="0"/>
            </w:pPr>
            <w:r>
              <w:t>1. OG links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16933709" name="019f6066-9a18-750a-bc6a-1257fdf993d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9584982" name="019f6066-9a18-750a-bc6a-1257fdf993d2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81393350" name="019f6066-aca5-7c7c-ba8a-4e8122fc4ab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5766949" name="019f6066-aca5-7c7c-ba8a-4e8122fc4ab5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Wohnzimmer / Schlafzimmer </w:t>
            </w:r>
          </w:p>
          <w:p>
            <w:pPr>
              <w:spacing w:before="0" w:after="0"/>
            </w:pPr>
            <w:r>
              <w:t>1. OG links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71281523" name="019f606a-10e4-7332-ad8a-844033dd471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2092928" name="019f606a-10e4-7332-ad8a-844033dd471e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77448653" name="019f606a-4439-7d58-a5b6-5af4295ccd7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5789181" name="019f606a-4439-7d58-a5b6-5af4295ccd75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1, OG links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99615228" name="019f606d-2508-7edb-8fdf-5b7e0c06216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8413352" name="019f606d-2508-7edb-8fdf-5b7e0c062166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65265589" name="019f606d-5580-7d9a-8ffc-5d4e5574e95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1910749" name="019f606d-5580-7d9a-8ffc-5d4e5574e959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 Wohnung </w:t>
            </w:r>
          </w:p>
          <w:p>
            <w:pPr>
              <w:spacing w:before="0" w:after="0"/>
            </w:pPr>
            <w:r>
              <w:t>1. OG links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79913296" name="019f606f-dbba-71c7-a8a2-237df425dba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7114325" name="019f606f-dbba-71c7-a8a2-237df425dbaa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45639351" name="019f6076-4848-75c1-a126-5ea098242eb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7838724" name="019f6076-4848-75c1-a126-5ea098242eb2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1. OG links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7926740" name="019f6076-876d-7b00-ba44-add024b6a53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9508958" name="019f6076-876d-7b00-ba44-add024b6a53e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98679129" name="019f6076-aa00-735e-9fa7-c88ede4471e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66663" name="019f6076-aa00-735e-9fa7-c88ede4471e6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1. OG links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72221649" name="019f6077-1169-7e5d-810f-9456f256e76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6848415" name="019f6077-1169-7e5d-810f-9456f256e762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3533341" name="019f6077-5166-790f-b635-ad34a87e797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2121435" name="019f6077-5166-790f-b635-ad34a87e7970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1. OG links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01226099" name="019f6077-ff74-76d8-8f5b-7d1a40430b5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5031002" name="019f6077-ff74-76d8-8f5b-7d1a40430b59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8695129" name="019f6078-1bce-7811-a33f-c0d9df028ab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9068735" name="019f6078-1bce-7811-a33f-c0d9df028abf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1. OG links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24446701" name="019f6079-eb30-711c-9a57-d5049be7df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8757543" name="019f6079-eb30-711c-9a57-d5049be7df93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23143975" name="019f607a-0a37-7f6a-8860-605a2ad49cf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5864520" name="019f607a-0a37-7f6a-8860-605a2ad49cfd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xvml="urn:schemas-microsoft-com:office:excel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xvml="urn:schemas-microsoft-com:office:excel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WHG. Lärchenstrasse 38, Birmensdorf</w:t>
          </w:r>
        </w:p>
        <w:p>
          <w:pPr>
            <w:spacing w:before="0" w:after="0"/>
          </w:pPr>
          <w:r>
            <w:t>1069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xvml="urn:schemas-microsoft-com:office:excel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xvml="urn:schemas-microsoft-com:office:excel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footer.xml" Type="http://schemas.openxmlformats.org/officeDocument/2006/relationships/footer" Id="rId3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