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Weinbergstrasse 8, Lommis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1079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93583148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0066891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