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8349125" name="019f6ed3-c433-7494-afd9-e422951651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561412" name="019f6ed3-c433-7494-afd9-e422951651a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3777017" name="019f6ed3-e596-78c1-9ca6-43a8d0ce6c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841379" name="019f6ed3-e596-78c1-9ca6-43a8d0ce6c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6454875" name="019f6ed0-0f9b-717f-a77f-de106e1bb7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984356" name="019f6ed0-0f9b-717f-a77f-de106e1bb76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2364410" name="019f6ed0-2693-7b1e-85b2-f46c8ee5ca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7211075" name="019f6ed0-2693-7b1e-85b2-f46c8ee5cac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3002073" name="019f6ed2-a863-7a62-8920-e167f6e760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1296045" name="019f6ed2-a863-7a62-8920-e167f6e760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4422442" name="019f6ed2-cd9f-7f1d-a651-6ac65b193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5353258" name="019f6ed2-cd9f-7f1d-a651-6ac65b19399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