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Laubegg 23, 8045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242526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9614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