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Laubegg 23, 8045 Zürich</w:t>
          </w:r>
        </w:p>
        <w:p>
          <w:pPr>
            <w:spacing w:before="0" w:after="0"/>
          </w:pPr>
          <w:r>
            <w:t>1077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