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Gartenlaube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66591701" name="019f69c4-63a3-7eab-af84-d849253d41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3561204" name="019f69c4-63a3-7eab-af84-d849253d41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67658822" name="019f69c4-a749-7e40-9d45-5f65956694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8581868" name="019f69c4-a749-7e40-9d45-5f65956694c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PAK: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Gartenlaube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7809165" name="019f69c5-cf28-78dd-a0bc-47241603c8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694141" name="019f69c5-cf28-78dd-a0bc-47241603c85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7589363" name="019f69c6-099f-71cc-b3eb-ce6f9101b9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4506557" name="019f69c6-099f-71cc-b3eb-ce6f9101b9c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Laubegg 23, 8045 Zürich</w:t>
          </w:r>
        </w:p>
        <w:p>
          <w:pPr>
            <w:spacing w:before="0" w:after="0"/>
          </w:pPr>
          <w:r>
            <w:t>1077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