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Kanzleistrasse 19, 8004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377931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834877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