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569920" name="167d0db0-ef6e-11ef-bea8-b7bc92b684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566012" name="167d0db0-ef6e-11ef-bea8-b7bc92b684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717639" name="1cbfaf20-ef6e-11ef-a6c2-31cd759f59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778044" name="1cbfaf20-ef6e-11ef-a6c2-31cd759f59e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415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824644" name="6ab3e430-ef6e-11ef-aba3-87cc20a48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684458" name="6ab3e430-ef6e-11ef-aba3-87cc20a4886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979550" name="70d9aed0-ef6e-11ef-9c74-5f06ce35b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417390" name="70d9aed0-ef6e-11ef-9c74-5f06ce35bf2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414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983026" name="a8dc5df0-ef6e-11ef-8a69-796e3ab4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73461" name="a8dc5df0-ef6e-11ef-8a69-796e3ab428a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495638" name="b1227080-ef6e-11ef-be62-e74bc34bfe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060601" name="b1227080-ef6e-11ef-be62-e74bc34bfe2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972693" name="dc05e6b0-ef6e-11ef-97e2-6b086219b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24314" name="dc05e6b0-ef6e-11ef-97e2-6b086219b5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265811" name="e531ec70-ef6e-11ef-8045-55a9a69cb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122600" name="e531ec70-ef6e-11ef-8045-55a9a69cbde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409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970684" name="49c4b050-ef6f-11ef-9fda-8386dd8a5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149411" name="49c4b050-ef6f-11ef-9fda-8386dd8a53e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67615" name="5262f500-ef6f-11ef-b4a3-affe4dcdae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071635" name="5262f500-ef6f-11ef-b4a3-affe4dcdae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01842" name="942b2ac0-ef6f-11ef-915a-dfe1c02b0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499848" name="942b2ac0-ef6f-11ef-915a-dfe1c02b099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256278" name="9a8f5df0-ef6f-11ef-9ab0-eb64ff982c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628818" name="9a8f5df0-ef6f-11ef-9ab0-eb64ff982c5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Wäschelager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186699" name="fefd0da0-ef6f-11ef-aca1-b7bccb685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032131" name="fefd0da0-ef6f-11ef-aca1-b7bccb685a8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848485" name="044597a0-ef70-11ef-954f-cf1cff5ddb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397917" name="044597a0-ef70-11ef-954f-cf1cff5ddb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315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033467" name="633aaca0-ef70-11ef-95c4-2b5a092637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076719" name="633aaca0-ef70-11ef-95c4-2b5a0926373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473063" name="68bf7c50-ef70-11ef-8106-efe5e177f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97090" name="68bf7c50-ef70-11ef-8106-efe5e177fb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503425" name="a1f55440-ef70-11ef-a4bc-73c58a6a47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310428" name="a1f55440-ef70-11ef-a4bc-73c58a6a47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771630" name="a7374e90-ef70-11ef-85ca-95fb9b34ce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563009" name="a7374e90-ef70-11ef-85ca-95fb9b34ce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304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162912" name="e8608530-ef70-11ef-ad80-a927fc9af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99729" name="e8608530-ef70-11ef-ad80-a927fc9aff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653987" name="efefcae0-ef70-11ef-8bfd-0f882c703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906119" name="efefcae0-ef70-11ef-8bfd-0f882c703a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303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391149" name="24b21c10-ef71-11ef-b2e9-59774a10f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09790" name="24b21c10-ef71-11ef-b2e9-59774a10f93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419589" name="2a295730-ef71-11ef-8913-3bad49307b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091333" name="2a295730-ef71-11ef-8913-3bad49307bc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413412" name="74988430-ef71-11ef-8610-b3542ac1e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200862" name="74988430-ef71-11ef-8610-b3542ac1e6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887181" name="7be605f0-ef71-11ef-8b66-1f020c29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29709" name="7be605f0-ef71-11ef-8b66-1f020c29e8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204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038422" name="c6cb9b70-ef71-11ef-a1a8-3f9d2fb772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205509" name="c6cb9b70-ef71-11ef-a1a8-3f9d2fb7721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829874" name="cfc71b50-ef71-11ef-b9ef-a1291d7659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092233" name="cfc71b50-ef71-11ef-b9ef-a1291d7659d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216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639230" name="14459770-ef72-11ef-946d-e39fb8ec15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331692" name="14459770-ef72-11ef-946d-e39fb8ec15f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225032" name="18be9c70-ef72-11ef-9738-d5102444aa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08920" name="18be9c70-ef72-11ef-9738-d5102444aa0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214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328113" name="80ce2b00-ef72-11ef-b197-51bc629e0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884182" name="80ce2b00-ef72-11ef-b197-51bc629e0db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527940" name="898a57f0-ef72-11ef-9d95-2f35cd1a24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694533" name="898a57f0-ef72-11ef-9d95-2f35cd1a248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214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654963" name="a41b2f90-ef72-11ef-b384-ef5671599f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64317" name="a41b2f90-ef72-11ef-b384-ef5671599f4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780058" name="a770c330-ef72-11ef-8516-81995540f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44037" name="a770c330-ef72-11ef-8516-81995540f0b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207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810534" name="00c85060-ef73-11ef-a0e3-3b811d5d6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255070" name="00c85060-ef73-11ef-a0e3-3b811d5d6d6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977479" name="06912df0-ef73-11ef-8201-3fde92b5ea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20301" name="06912df0-ef73-11ef-8201-3fde92b5ea9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716765" name="3c806660-ef73-11ef-91ac-7f2bcdaaa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362334" name="3c806660-ef73-11ef-91ac-7f2bcdaaa75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958123" name="43595460-ef73-11ef-a290-0751faa15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416302" name="43595460-ef73-11ef-a290-0751faa153d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Kleines Büro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397774" name="92845bc0-ef73-11ef-989f-cb8d3a1b2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807768" name="92845bc0-ef73-11ef-989f-cb8d3a1b27b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471054" name="97e15820-ef73-11ef-a022-357fcecc4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453838" name="97e15820-ef73-11ef-a022-357fcecc4b7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Speisesaal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087270" name="e7db2130-ef73-11ef-be4b-59a532cc7d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963332" name="e7db2130-ef73-11ef-be4b-59a532cc7da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8003" name="efeda0a0-ef73-11ef-8e01-b15ca8b48e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041732" name="efeda0a0-ef73-11ef-8e01-b15ca8b48ee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Sitzecke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577207" name="3a1f0150-ef74-11ef-96a9-9384046a5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199237" name="3a1f0150-ef74-11ef-96a9-9384046a5f3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623273" name="443e67c0-ef74-11ef-b1b3-3b9eaceefb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52816" name="443e67c0-ef74-11ef-b1b3-3b9eaceefb2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BLH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419020" name="895cf470-ef74-11ef-ace3-6937549ce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526158" name="895cf470-ef74-11ef-ace3-6937549ceb9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394574" name="8fc175c0-ef74-11ef-bd70-41e7ac0ba8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987604" name="8fc175c0-ef74-11ef-bd70-41e7ac0ba8f5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06206" name="d2c25290-ef74-11ef-be1f-950db4770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02642" name="d2c25290-ef74-11ef-be1f-950db477051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530543" name="d65452f0-ef74-11ef-aca7-a30b300d5e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780531" name="d65452f0-ef74-11ef-aca7-a30b300d5e8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102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40127" name="17d8a1e0-ef75-11ef-a3f0-4790b74f0d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875400" name="17d8a1e0-ef75-11ef-a3f0-4790b74f0db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767899" name="1e099010-ef75-11ef-8dac-6930c5ee9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157509" name="1e099010-ef75-11ef-8dac-6930c5ee9cc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Grosser Saal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Fenster links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652339" name="ce3226a0-ef75-11ef-bdb6-e5f6423a7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796407" name="ce3226a0-ef75-11ef-bdb6-e5f6423a732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625590" name="d68642f0-ef75-11ef-8380-1b5c02394f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766836" name="d68642f0-ef75-11ef-8380-1b5c02394fb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Grosser Saal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Fenster rechts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608894" name="f44920a0-ef75-11ef-8212-9f3dc34ee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50468" name="f44920a0-ef75-11ef-8212-9f3dc34ee3b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363288" name="fe1c62e0-ef75-11ef-8b65-2b9377eff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53302" name="fe1c62e0-ef75-11ef-8b65-2b9377eff91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Grosser Saal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363480" name="101892c0-ef76-11ef-aa3e-3d5398d67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180661" name="101892c0-ef76-11ef-aa3e-3d5398d67c3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057813" name="19fb1740-ef76-11ef-933e-59afc95cd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278823" name="19fb1740-ef76-11ef-933e-59afc95cde39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808541" name="5b382400-ef76-11ef-a7ef-5d8f3c7e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582016" name="5b382400-ef76-11ef-a7ef-5d8f3c7eabc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738648" name="627f8b40-ef76-11ef-8088-1ff8f1f55e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639106" name="627f8b40-ef76-11ef-8088-1ff8f1f55ec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Frauen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726946" name="d64e74a0-ef76-11ef-9480-77e1129b8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014293" name="d64e74a0-ef76-11ef-9480-77e1129b87b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765608" name="d9afa100-ef76-11ef-8771-6561244d6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685116" name="d9afa100-ef76-11ef-8771-6561244d6ca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863298" name="18cfc130-ef77-11ef-b3fc-47b00d3207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705572" name="18cfc130-ef77-11ef-b3fc-47b00d32075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738125" name="21192f20-ef77-11ef-a627-6f0bee35c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015997" name="21192f20-ef77-11ef-a627-6f0bee35c73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Kanzleistrasse 19, 8004 Zürich </w:t>
          </w:r>
        </w:p>
        <w:p>
          <w:pPr>
            <w:spacing w:before="0" w:after="0"/>
          </w:pPr>
          <w:r>
            <w:t>180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