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Kronenstrasse 46,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247517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50296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